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415445" w14:paraId="54F15998" w14:textId="77777777">
        <w:trPr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E7AB001" w14:textId="77777777" w:rsidR="00415445" w:rsidRDefault="001460EE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159F2456" wp14:editId="1541A567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BF1824" w14:textId="77777777" w:rsidR="00415445" w:rsidRDefault="001460EE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12730FB3" wp14:editId="632E111B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50DFEB6" w14:textId="77777777" w:rsidR="00415445" w:rsidRDefault="001460EE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795312CB" wp14:editId="0304FBB9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06EF04" w14:textId="534C05FA" w:rsidR="00415445" w:rsidRPr="00FC3A82" w:rsidRDefault="001460EE">
      <w:pPr>
        <w:spacing w:before="40" w:after="0"/>
        <w:jc w:val="center"/>
        <w:rPr>
          <w:sz w:val="20"/>
          <w:szCs w:val="24"/>
          <w:lang w:val="es-MX"/>
        </w:rPr>
      </w:pPr>
      <w:r w:rsidRPr="00FC3A82">
        <w:rPr>
          <w:b/>
          <w:color w:val="A50F78"/>
          <w:sz w:val="20"/>
          <w:szCs w:val="24"/>
          <w:lang w:val="es-MX"/>
        </w:rPr>
        <w:t xml:space="preserve">FORMATO </w:t>
      </w:r>
      <w:r w:rsidR="00450C88">
        <w:rPr>
          <w:b/>
          <w:color w:val="A50F78"/>
          <w:sz w:val="20"/>
          <w:szCs w:val="24"/>
          <w:lang w:val="es-MX"/>
        </w:rPr>
        <w:t>H</w:t>
      </w:r>
      <w:r w:rsidR="00FC3A82" w:rsidRPr="00FC3A82">
        <w:rPr>
          <w:b/>
          <w:color w:val="A50F78"/>
          <w:sz w:val="20"/>
          <w:szCs w:val="24"/>
          <w:lang w:val="es-MX"/>
        </w:rPr>
        <w:t>I</w:t>
      </w:r>
    </w:p>
    <w:p w14:paraId="1DA42194" w14:textId="746BE171" w:rsidR="00FC3A82" w:rsidRPr="00FC3A82" w:rsidRDefault="00FC3A82" w:rsidP="00FC3A82">
      <w:pPr>
        <w:spacing w:after="20"/>
        <w:jc w:val="center"/>
        <w:rPr>
          <w:lang w:val="es-MX"/>
        </w:rPr>
      </w:pPr>
      <w:r w:rsidRPr="00FC3A82">
        <w:rPr>
          <w:b/>
          <w:color w:val="6A1B9A"/>
          <w:sz w:val="30"/>
          <w:lang w:val="es-MX"/>
        </w:rPr>
        <w:t>Formato de Persona Informada</w:t>
      </w:r>
    </w:p>
    <w:p w14:paraId="39A9F0EC" w14:textId="77777777" w:rsidR="00FC3A82" w:rsidRPr="00FC3A82" w:rsidRDefault="00FC3A82">
      <w:pPr>
        <w:spacing w:after="80"/>
        <w:jc w:val="center"/>
        <w:rPr>
          <w:sz w:val="18"/>
          <w:szCs w:val="20"/>
          <w:lang w:val="es-MX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44"/>
      </w:tblGrid>
      <w:tr w:rsidR="00415445" w:rsidRPr="00450C88" w14:paraId="1F542569" w14:textId="77777777">
        <w:trPr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EDF7ED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50F7C9A1" w14:textId="60F947AD" w:rsidR="00FC3A82" w:rsidRPr="00FC3A82" w:rsidRDefault="00FC3A82" w:rsidP="00FC3A82">
            <w:pPr>
              <w:spacing w:after="0"/>
              <w:jc w:val="both"/>
              <w:rPr>
                <w:sz w:val="18"/>
                <w:szCs w:val="20"/>
                <w:lang w:val="es-MX"/>
              </w:rPr>
            </w:pPr>
            <w:r>
              <w:rPr>
                <w:sz w:val="18"/>
                <w:szCs w:val="20"/>
                <w:lang w:val="es-MX"/>
              </w:rPr>
              <w:t>1.</w:t>
            </w:r>
            <w:r w:rsidRPr="00FC3A82">
              <w:rPr>
                <w:sz w:val="18"/>
                <w:szCs w:val="20"/>
                <w:lang w:val="es-MX"/>
              </w:rPr>
              <w:t>Un consentimiento informado debe ser desarrollado en consulta con la persona asesora</w:t>
            </w:r>
          </w:p>
          <w:p w14:paraId="4CFF156E" w14:textId="77777777" w:rsidR="00FC3A82" w:rsidRPr="00FC3A82" w:rsidRDefault="00FC3A82" w:rsidP="00FC3A82">
            <w:pPr>
              <w:spacing w:after="0"/>
              <w:jc w:val="both"/>
              <w:rPr>
                <w:sz w:val="18"/>
                <w:szCs w:val="20"/>
                <w:lang w:val="es-MX"/>
              </w:rPr>
            </w:pPr>
            <w:r w:rsidRPr="00FC3A82">
              <w:rPr>
                <w:sz w:val="18"/>
                <w:szCs w:val="20"/>
                <w:lang w:val="es-MX"/>
              </w:rPr>
              <w:t>o científica calificada.</w:t>
            </w:r>
          </w:p>
          <w:p w14:paraId="3DCE440F" w14:textId="549A9C9D" w:rsidR="00FC3A82" w:rsidRPr="00FC3A82" w:rsidRDefault="00FC3A82" w:rsidP="00FC3A82">
            <w:pPr>
              <w:spacing w:after="0"/>
              <w:jc w:val="both"/>
              <w:rPr>
                <w:sz w:val="18"/>
                <w:szCs w:val="20"/>
                <w:lang w:val="es-MX"/>
              </w:rPr>
            </w:pPr>
            <w:r w:rsidRPr="00FC3A82">
              <w:rPr>
                <w:sz w:val="18"/>
                <w:szCs w:val="20"/>
                <w:lang w:val="es-MX"/>
              </w:rPr>
              <w:t>2. Este formato se usa para proveer información a la persona participante en l</w:t>
            </w:r>
            <w:r>
              <w:rPr>
                <w:sz w:val="18"/>
                <w:szCs w:val="20"/>
                <w:lang w:val="es-MX"/>
              </w:rPr>
              <w:t xml:space="preserve">a </w:t>
            </w:r>
            <w:r w:rsidRPr="00FC3A82">
              <w:rPr>
                <w:sz w:val="18"/>
                <w:szCs w:val="20"/>
                <w:lang w:val="es-MX"/>
              </w:rPr>
              <w:t>investigación y para documentar por escrito el consentimiento de informado(a) y, cuando</w:t>
            </w:r>
            <w:r>
              <w:rPr>
                <w:sz w:val="18"/>
                <w:szCs w:val="20"/>
                <w:lang w:val="es-MX"/>
              </w:rPr>
              <w:t xml:space="preserve"> </w:t>
            </w:r>
            <w:r w:rsidRPr="00FC3A82">
              <w:rPr>
                <w:sz w:val="18"/>
                <w:szCs w:val="20"/>
                <w:lang w:val="es-MX"/>
              </w:rPr>
              <w:t>se trata de una persona menor de edad, la autorización de la madre, padre, tutora o</w:t>
            </w:r>
          </w:p>
          <w:p w14:paraId="2D15BC22" w14:textId="77777777" w:rsidR="00FC3A82" w:rsidRPr="00FC3A82" w:rsidRDefault="00FC3A82" w:rsidP="00FC3A82">
            <w:pPr>
              <w:spacing w:after="0"/>
              <w:jc w:val="both"/>
              <w:rPr>
                <w:sz w:val="18"/>
                <w:szCs w:val="20"/>
                <w:lang w:val="es-MX"/>
              </w:rPr>
            </w:pPr>
            <w:r w:rsidRPr="00FC3A82">
              <w:rPr>
                <w:sz w:val="18"/>
                <w:szCs w:val="20"/>
                <w:lang w:val="es-MX"/>
              </w:rPr>
              <w:t>tutor.</w:t>
            </w:r>
          </w:p>
          <w:p w14:paraId="35DF1F2C" w14:textId="77777777" w:rsidR="00FC3A82" w:rsidRPr="00FC3A82" w:rsidRDefault="00FC3A82" w:rsidP="00FC3A82">
            <w:pPr>
              <w:spacing w:after="0"/>
              <w:jc w:val="both"/>
              <w:rPr>
                <w:sz w:val="18"/>
                <w:szCs w:val="20"/>
                <w:lang w:val="es-MX"/>
              </w:rPr>
            </w:pPr>
            <w:r w:rsidRPr="00FC3A82">
              <w:rPr>
                <w:sz w:val="18"/>
                <w:szCs w:val="20"/>
                <w:lang w:val="es-MX"/>
              </w:rPr>
              <w:t>3. Se deberá llenar este Formato por cada persona que participa en la investigación.</w:t>
            </w:r>
          </w:p>
          <w:p w14:paraId="78B64F9C" w14:textId="57381C63" w:rsidR="00FC3A82" w:rsidRPr="00FC3A82" w:rsidRDefault="00FC3A82" w:rsidP="00FC3A82">
            <w:pPr>
              <w:spacing w:after="0"/>
              <w:jc w:val="both"/>
              <w:rPr>
                <w:sz w:val="18"/>
                <w:szCs w:val="20"/>
                <w:lang w:val="es-MX"/>
              </w:rPr>
            </w:pPr>
            <w:r w:rsidRPr="00FC3A82">
              <w:rPr>
                <w:sz w:val="18"/>
                <w:szCs w:val="20"/>
                <w:lang w:val="es-MX"/>
              </w:rPr>
              <w:t>4. Cuando se requiere documentación por escrito, la persona responsable del proyecto se</w:t>
            </w:r>
            <w:r>
              <w:rPr>
                <w:sz w:val="18"/>
                <w:szCs w:val="20"/>
                <w:lang w:val="es-MX"/>
              </w:rPr>
              <w:t xml:space="preserve"> </w:t>
            </w:r>
            <w:r w:rsidRPr="00FC3A82">
              <w:rPr>
                <w:sz w:val="18"/>
                <w:szCs w:val="20"/>
                <w:lang w:val="es-MX"/>
              </w:rPr>
              <w:t>queda con el formato original firmado.</w:t>
            </w:r>
          </w:p>
          <w:p w14:paraId="2C1F8117" w14:textId="3F06D533" w:rsidR="00FC3A82" w:rsidRPr="00FC3A82" w:rsidRDefault="00FC3A82" w:rsidP="00FC3A82">
            <w:pPr>
              <w:spacing w:after="0"/>
              <w:jc w:val="both"/>
              <w:rPr>
                <w:sz w:val="18"/>
                <w:szCs w:val="20"/>
                <w:lang w:val="es-MX"/>
              </w:rPr>
            </w:pPr>
            <w:r w:rsidRPr="00FC3A82">
              <w:rPr>
                <w:sz w:val="18"/>
                <w:szCs w:val="20"/>
                <w:lang w:val="es-MX"/>
              </w:rPr>
              <w:t>5. Las y los estudiantes pueden usar este formato de muestra o copiar TODOS los</w:t>
            </w:r>
            <w:r w:rsidR="0093615F">
              <w:rPr>
                <w:sz w:val="18"/>
                <w:szCs w:val="20"/>
                <w:lang w:val="es-MX"/>
              </w:rPr>
              <w:t xml:space="preserve"> </w:t>
            </w:r>
            <w:r w:rsidRPr="00FC3A82">
              <w:rPr>
                <w:sz w:val="18"/>
                <w:szCs w:val="20"/>
                <w:lang w:val="es-MX"/>
              </w:rPr>
              <w:t>elementos en un documento nuevo.</w:t>
            </w:r>
          </w:p>
          <w:p w14:paraId="04E34ED6" w14:textId="4E156877" w:rsidR="00415445" w:rsidRPr="00FC3A82" w:rsidRDefault="00FC3A82" w:rsidP="00FC3A82">
            <w:pPr>
              <w:spacing w:after="0"/>
              <w:jc w:val="both"/>
              <w:rPr>
                <w:sz w:val="18"/>
                <w:szCs w:val="20"/>
                <w:lang w:val="es-MX"/>
              </w:rPr>
            </w:pPr>
            <w:r w:rsidRPr="00FC3A82">
              <w:rPr>
                <w:sz w:val="18"/>
                <w:szCs w:val="20"/>
                <w:lang w:val="es-MX"/>
              </w:rPr>
              <w:t>6. Si el formato se usa para documentar permiso parental, se debe adjuntar una copia de</w:t>
            </w:r>
            <w:r>
              <w:rPr>
                <w:sz w:val="18"/>
                <w:szCs w:val="20"/>
                <w:lang w:val="es-MX"/>
              </w:rPr>
              <w:t xml:space="preserve"> </w:t>
            </w:r>
            <w:r w:rsidRPr="00FC3A82">
              <w:rPr>
                <w:sz w:val="18"/>
                <w:szCs w:val="20"/>
                <w:lang w:val="es-MX"/>
              </w:rPr>
              <w:t>cualquier cuestionario o encuesta realizada.</w:t>
            </w:r>
          </w:p>
        </w:tc>
      </w:tr>
    </w:tbl>
    <w:p w14:paraId="7A2BF36D" w14:textId="77777777" w:rsidR="00415445" w:rsidRPr="00FC3A82" w:rsidRDefault="00415445">
      <w:pPr>
        <w:spacing w:after="0"/>
        <w:rPr>
          <w:lang w:val="es-MX"/>
        </w:rPr>
      </w:pPr>
    </w:p>
    <w:p w14:paraId="2E091780" w14:textId="77777777" w:rsidR="00415445" w:rsidRPr="00450C88" w:rsidRDefault="00415445">
      <w:pPr>
        <w:spacing w:after="0"/>
        <w:rPr>
          <w:lang w:val="es-MX"/>
        </w:rPr>
      </w:pPr>
    </w:p>
    <w:p w14:paraId="54FE1D59" w14:textId="77777777" w:rsid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Título del Proyecto:</w:t>
      </w:r>
    </w:p>
    <w:p w14:paraId="171D3B03" w14:textId="77777777" w:rsidR="0093615F" w:rsidRPr="00FC3A82" w:rsidRDefault="0093615F" w:rsidP="00FC3A82">
      <w:pPr>
        <w:spacing w:after="0"/>
        <w:rPr>
          <w:lang w:val="es-MX"/>
        </w:rPr>
      </w:pPr>
    </w:p>
    <w:p w14:paraId="33B8CC94" w14:textId="77777777" w:rsid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Estudiante(s):</w:t>
      </w:r>
    </w:p>
    <w:p w14:paraId="538D1D29" w14:textId="631FBCE3" w:rsidR="00FC3A82" w:rsidRP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Nombre de la persona responsable del proyecto:</w:t>
      </w:r>
    </w:p>
    <w:p w14:paraId="67A48E1A" w14:textId="7716A91A" w:rsidR="00FC3A82" w:rsidRP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Correo electrónico:</w:t>
      </w:r>
    </w:p>
    <w:p w14:paraId="2EEC5DFA" w14:textId="6996082C" w:rsid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Teléfono:</w:t>
      </w:r>
    </w:p>
    <w:p w14:paraId="3CDE1431" w14:textId="44CB6E8C" w:rsidR="00FC3A82" w:rsidRP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Nombre del (de la) segundo(a) estudiante:</w:t>
      </w:r>
    </w:p>
    <w:p w14:paraId="2EB96382" w14:textId="4FBB8DA2" w:rsidR="00FC3A82" w:rsidRP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Nombre del (de la) tercer(a) estudiante:</w:t>
      </w:r>
    </w:p>
    <w:p w14:paraId="192B458D" w14:textId="77777777" w:rsidR="00FC3A82" w:rsidRP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Nombre del(la) asesor(a):</w:t>
      </w:r>
    </w:p>
    <w:p w14:paraId="2C17E51A" w14:textId="77777777" w:rsid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Nombre de la persona científica calificada:</w:t>
      </w:r>
    </w:p>
    <w:p w14:paraId="230B137B" w14:textId="77777777" w:rsidR="00FC3A82" w:rsidRPr="00FC3A82" w:rsidRDefault="00FC3A82" w:rsidP="00FC3A82">
      <w:pPr>
        <w:spacing w:after="0"/>
        <w:rPr>
          <w:lang w:val="es-MX"/>
        </w:rPr>
      </w:pPr>
    </w:p>
    <w:p w14:paraId="2BBCD6BC" w14:textId="414E98CE" w:rsidR="00FC3A82" w:rsidRPr="0093615F" w:rsidRDefault="00FC3A82" w:rsidP="00FC3A82">
      <w:pPr>
        <w:spacing w:after="0"/>
        <w:rPr>
          <w:b/>
          <w:color w:val="A50F78"/>
          <w:sz w:val="20"/>
          <w:szCs w:val="24"/>
          <w:lang w:val="es-MX"/>
        </w:rPr>
      </w:pPr>
      <w:r w:rsidRPr="0093615F">
        <w:rPr>
          <w:b/>
          <w:color w:val="A50F78"/>
          <w:sz w:val="20"/>
          <w:szCs w:val="24"/>
          <w:lang w:val="es-MX"/>
        </w:rPr>
        <w:t>Instrucciones para la persona informada:</w:t>
      </w:r>
    </w:p>
    <w:p w14:paraId="0686BE4C" w14:textId="77777777" w:rsidR="00FC3A82" w:rsidRPr="00FC3A82" w:rsidRDefault="00FC3A82" w:rsidP="00FC3A82">
      <w:pPr>
        <w:spacing w:after="0"/>
        <w:rPr>
          <w:lang w:val="es-MX"/>
        </w:rPr>
      </w:pPr>
      <w:r w:rsidRPr="00FC3A82">
        <w:rPr>
          <w:lang w:val="es-MX"/>
        </w:rPr>
        <w:t>Leer con atención la información relativa al proyecto de investigación conforme a lo siguiente:</w:t>
      </w:r>
    </w:p>
    <w:p w14:paraId="414A815E" w14:textId="77777777" w:rsidR="00FC3A82" w:rsidRDefault="00FC3A82" w:rsidP="00FC3A82">
      <w:pPr>
        <w:spacing w:after="0"/>
        <w:rPr>
          <w:lang w:val="es-MX"/>
        </w:rPr>
      </w:pPr>
    </w:p>
    <w:p w14:paraId="745D782B" w14:textId="77777777" w:rsidR="00FC3A82" w:rsidRDefault="00FC3A82" w:rsidP="00FC3A82">
      <w:pPr>
        <w:spacing w:after="0"/>
        <w:rPr>
          <w:lang w:val="es-MX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323"/>
        <w:gridCol w:w="5323"/>
      </w:tblGrid>
      <w:tr w:rsidR="00FC3A82" w14:paraId="3B3ED108" w14:textId="77777777" w:rsidTr="003B107A">
        <w:trPr>
          <w:jc w:val="center"/>
        </w:trPr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27755BA3" w14:textId="59A3C07D" w:rsidR="00FC3A82" w:rsidRDefault="00FC3A82" w:rsidP="00FC3A82">
            <w:pPr>
              <w:spacing w:after="40"/>
            </w:pPr>
            <w:r>
              <w:t>Objetivo del proyecto</w:t>
            </w:r>
          </w:p>
        </w:tc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713938A4" w14:textId="4DED662B" w:rsidR="00FC3A82" w:rsidRDefault="00FC3A82" w:rsidP="00FC3A82">
            <w:pPr>
              <w:spacing w:after="40"/>
            </w:pPr>
          </w:p>
        </w:tc>
      </w:tr>
      <w:tr w:rsidR="00FC3A82" w:rsidRPr="00450C88" w14:paraId="1CDFC0FA" w14:textId="77777777" w:rsidTr="003B107A">
        <w:trPr>
          <w:jc w:val="center"/>
        </w:trPr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7BA49F17" w14:textId="74D6BCAD" w:rsidR="00FC3A82" w:rsidRPr="00FC3A82" w:rsidRDefault="00FC3A82" w:rsidP="00FC3A82">
            <w:pPr>
              <w:spacing w:after="40"/>
              <w:rPr>
                <w:lang w:val="es-MX"/>
              </w:rPr>
            </w:pPr>
            <w:r w:rsidRPr="00FC3A82">
              <w:rPr>
                <w:lang w:val="es-MX"/>
              </w:rPr>
              <w:t>Acciones que se solicita r</w:t>
            </w:r>
            <w:r>
              <w:rPr>
                <w:lang w:val="es-MX"/>
              </w:rPr>
              <w:t>ealizar a la persona:</w:t>
            </w:r>
          </w:p>
        </w:tc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757822E6" w14:textId="77777777" w:rsidR="00FC3A82" w:rsidRPr="00FC3A82" w:rsidRDefault="00FC3A82" w:rsidP="00FC3A82">
            <w:pPr>
              <w:spacing w:after="40"/>
              <w:rPr>
                <w:lang w:val="es-MX"/>
              </w:rPr>
            </w:pPr>
          </w:p>
        </w:tc>
      </w:tr>
      <w:tr w:rsidR="00FC3A82" w:rsidRPr="00FC3A82" w14:paraId="779DE9EE" w14:textId="77777777" w:rsidTr="003B107A">
        <w:trPr>
          <w:jc w:val="center"/>
        </w:trPr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48D220DC" w14:textId="3599C6E6" w:rsidR="00FC3A82" w:rsidRPr="00FC3A82" w:rsidRDefault="00FC3A82" w:rsidP="00FC3A82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Riesgos potenciales del proyecto:</w:t>
            </w:r>
          </w:p>
        </w:tc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404379A1" w14:textId="77777777" w:rsidR="00FC3A82" w:rsidRPr="00FC3A82" w:rsidRDefault="00FC3A82" w:rsidP="00FC3A82">
            <w:pPr>
              <w:spacing w:after="40"/>
              <w:rPr>
                <w:lang w:val="es-MX"/>
              </w:rPr>
            </w:pPr>
          </w:p>
        </w:tc>
      </w:tr>
      <w:tr w:rsidR="00FC3A82" w:rsidRPr="00FC3A82" w14:paraId="41699012" w14:textId="77777777" w:rsidTr="003B107A">
        <w:trPr>
          <w:jc w:val="center"/>
        </w:trPr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5407B962" w14:textId="605DA364" w:rsidR="00FC3A82" w:rsidRPr="00FC3A82" w:rsidRDefault="00FC3A82" w:rsidP="00FC3A82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Beneficios del proyecto:</w:t>
            </w:r>
          </w:p>
        </w:tc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475FCDDE" w14:textId="77777777" w:rsidR="00FC3A82" w:rsidRPr="00FC3A82" w:rsidRDefault="00FC3A82" w:rsidP="00FC3A82">
            <w:pPr>
              <w:spacing w:after="40"/>
              <w:rPr>
                <w:lang w:val="es-MX"/>
              </w:rPr>
            </w:pPr>
          </w:p>
        </w:tc>
      </w:tr>
      <w:tr w:rsidR="00FC3A82" w:rsidRPr="00FC3A82" w14:paraId="2BC9FFDD" w14:textId="77777777" w:rsidTr="003B107A">
        <w:trPr>
          <w:jc w:val="center"/>
        </w:trPr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0D1AD4F9" w14:textId="0DB8974D" w:rsidR="00FC3A82" w:rsidRPr="00FC3A82" w:rsidRDefault="00FC3A82" w:rsidP="00FC3A82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La clasificación de la información será:</w:t>
            </w:r>
          </w:p>
        </w:tc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6794F995" w14:textId="77777777" w:rsidR="00FC3A82" w:rsidRDefault="00FC3A82" w:rsidP="00FC3A82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[   ] Confidencial: acceso restringido únicamente a las y los estudiantes.</w:t>
            </w:r>
          </w:p>
          <w:p w14:paraId="1B1C2D71" w14:textId="77777777" w:rsidR="00FC3A82" w:rsidRDefault="00FC3A82" w:rsidP="00FC3A82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[   ] Restringido: acceso restringido únicamente a las y los estudiantes, y al asesor (a).</w:t>
            </w:r>
          </w:p>
          <w:p w14:paraId="0B6B409A" w14:textId="77777777" w:rsidR="00FC3A82" w:rsidRDefault="00FC3A82" w:rsidP="00FC3A82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[   ] Interno: acceso restringido únicamente a las y los estudiantes, asesor (a) y la persona científica calificada.</w:t>
            </w:r>
          </w:p>
          <w:p w14:paraId="5968FD4B" w14:textId="6CF45E49" w:rsidR="00FC3A82" w:rsidRPr="00FC3A82" w:rsidRDefault="00FC3A82" w:rsidP="00FC3A82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[   ] Público: cualquier persona</w:t>
            </w:r>
          </w:p>
        </w:tc>
      </w:tr>
    </w:tbl>
    <w:p w14:paraId="3539E56A" w14:textId="77777777" w:rsidR="00FC3A82" w:rsidRDefault="00FC3A82" w:rsidP="00FC3A82">
      <w:pPr>
        <w:spacing w:after="0"/>
        <w:rPr>
          <w:lang w:val="es-MX"/>
        </w:rPr>
      </w:pPr>
    </w:p>
    <w:p w14:paraId="1D54115C" w14:textId="77777777" w:rsidR="00FC3A82" w:rsidRDefault="00FC3A82" w:rsidP="00FC3A82">
      <w:pPr>
        <w:spacing w:after="0"/>
        <w:rPr>
          <w:lang w:val="es-MX"/>
        </w:rPr>
      </w:pPr>
    </w:p>
    <w:p w14:paraId="28B64EE0" w14:textId="77777777" w:rsidR="00FC3A82" w:rsidRDefault="00FC3A82" w:rsidP="00FC3A82">
      <w:pPr>
        <w:spacing w:after="0"/>
        <w:rPr>
          <w:lang w:val="es-MX"/>
        </w:rPr>
      </w:pPr>
    </w:p>
    <w:p w14:paraId="1CD2AC15" w14:textId="77777777" w:rsidR="00FC3A82" w:rsidRDefault="00FC3A82" w:rsidP="00FC3A82">
      <w:pPr>
        <w:spacing w:after="0"/>
        <w:rPr>
          <w:lang w:val="es-MX"/>
        </w:rPr>
      </w:pPr>
    </w:p>
    <w:p w14:paraId="48F7B846" w14:textId="77777777" w:rsidR="00FC3A82" w:rsidRDefault="00FC3A82" w:rsidP="00FC3A82">
      <w:pPr>
        <w:spacing w:after="0"/>
        <w:rPr>
          <w:lang w:val="es-MX"/>
        </w:rPr>
      </w:pPr>
    </w:p>
    <w:p w14:paraId="61EC43AF" w14:textId="77777777" w:rsidR="0093615F" w:rsidRDefault="0093615F" w:rsidP="00FC3A82">
      <w:pPr>
        <w:spacing w:after="0"/>
        <w:rPr>
          <w:lang w:val="es-MX"/>
        </w:rPr>
      </w:pPr>
    </w:p>
    <w:p w14:paraId="138DE55F" w14:textId="77777777" w:rsidR="0093615F" w:rsidRDefault="0093615F" w:rsidP="00FC3A82">
      <w:pPr>
        <w:spacing w:after="0"/>
        <w:rPr>
          <w:lang w:val="es-MX"/>
        </w:rPr>
      </w:pPr>
    </w:p>
    <w:p w14:paraId="6B11DA07" w14:textId="77777777" w:rsidR="0093615F" w:rsidRDefault="0093615F" w:rsidP="00FC3A82">
      <w:pPr>
        <w:spacing w:after="0"/>
        <w:rPr>
          <w:lang w:val="es-MX"/>
        </w:rPr>
      </w:pPr>
    </w:p>
    <w:p w14:paraId="68474B0C" w14:textId="77777777" w:rsidR="0093615F" w:rsidRDefault="0093615F" w:rsidP="00FC3A82">
      <w:pPr>
        <w:spacing w:after="0"/>
        <w:rPr>
          <w:lang w:val="es-MX"/>
        </w:rPr>
      </w:pPr>
    </w:p>
    <w:p w14:paraId="65511E82" w14:textId="77777777" w:rsidR="00FC3A82" w:rsidRDefault="00FC3A82" w:rsidP="00FC3A82">
      <w:pPr>
        <w:spacing w:after="0"/>
        <w:rPr>
          <w:lang w:val="es-MX"/>
        </w:rPr>
      </w:pPr>
    </w:p>
    <w:p w14:paraId="174AE9EF" w14:textId="77777777" w:rsidR="00FC3A82" w:rsidRDefault="00FC3A82" w:rsidP="00FC3A82">
      <w:pPr>
        <w:spacing w:after="0"/>
        <w:rPr>
          <w:lang w:val="es-MX"/>
        </w:rPr>
      </w:pPr>
    </w:p>
    <w:p w14:paraId="177CD7FF" w14:textId="77777777" w:rsidR="0093615F" w:rsidRDefault="0093615F" w:rsidP="00FC3A82">
      <w:pPr>
        <w:spacing w:after="0"/>
        <w:rPr>
          <w:b/>
          <w:color w:val="A50F78"/>
          <w:sz w:val="20"/>
          <w:szCs w:val="24"/>
          <w:lang w:val="es-MX"/>
        </w:rPr>
      </w:pPr>
    </w:p>
    <w:p w14:paraId="1486E79C" w14:textId="77777777" w:rsidR="0093615F" w:rsidRDefault="0093615F" w:rsidP="00FC3A82">
      <w:pPr>
        <w:spacing w:after="0"/>
        <w:rPr>
          <w:b/>
          <w:color w:val="A50F78"/>
          <w:sz w:val="20"/>
          <w:szCs w:val="24"/>
          <w:lang w:val="es-MX"/>
        </w:rPr>
      </w:pPr>
    </w:p>
    <w:p w14:paraId="7D6B5035" w14:textId="2B772303" w:rsidR="00FC3A82" w:rsidRDefault="00FC3A82" w:rsidP="00FC3A82">
      <w:pPr>
        <w:spacing w:after="0"/>
        <w:rPr>
          <w:b/>
          <w:color w:val="A50F78"/>
          <w:sz w:val="20"/>
          <w:szCs w:val="24"/>
          <w:lang w:val="es-MX"/>
        </w:rPr>
      </w:pPr>
      <w:r w:rsidRPr="0093615F">
        <w:rPr>
          <w:b/>
          <w:color w:val="A50F78"/>
          <w:sz w:val="20"/>
          <w:szCs w:val="24"/>
          <w:lang w:val="es-MX"/>
        </w:rPr>
        <w:t>Participación voluntaria</w:t>
      </w:r>
      <w:r w:rsidR="0093615F">
        <w:rPr>
          <w:b/>
          <w:color w:val="A50F78"/>
          <w:sz w:val="20"/>
          <w:szCs w:val="24"/>
          <w:lang w:val="es-MX"/>
        </w:rPr>
        <w:t>:</w:t>
      </w:r>
    </w:p>
    <w:p w14:paraId="62BEB31F" w14:textId="77777777" w:rsidR="0093615F" w:rsidRDefault="0093615F" w:rsidP="00FC3A82">
      <w:pPr>
        <w:spacing w:after="0"/>
        <w:rPr>
          <w:b/>
          <w:color w:val="A50F78"/>
          <w:sz w:val="20"/>
          <w:szCs w:val="24"/>
          <w:lang w:val="es-MX"/>
        </w:rPr>
      </w:pPr>
    </w:p>
    <w:p w14:paraId="48D24D17" w14:textId="77777777" w:rsidR="0093615F" w:rsidRPr="0093615F" w:rsidRDefault="0093615F" w:rsidP="00FC3A82">
      <w:pPr>
        <w:spacing w:after="0"/>
        <w:rPr>
          <w:b/>
          <w:color w:val="A50F78"/>
          <w:sz w:val="20"/>
          <w:szCs w:val="24"/>
          <w:lang w:val="es-MX"/>
        </w:rPr>
      </w:pPr>
    </w:p>
    <w:p w14:paraId="7222080B" w14:textId="3F4D94AE" w:rsidR="00FC3A82" w:rsidRPr="0093615F" w:rsidRDefault="00FC3A82" w:rsidP="00FC3A82">
      <w:pPr>
        <w:spacing w:after="0"/>
        <w:rPr>
          <w:sz w:val="22"/>
          <w:szCs w:val="28"/>
          <w:lang w:val="es-MX"/>
        </w:rPr>
      </w:pPr>
      <w:r w:rsidRPr="0093615F">
        <w:rPr>
          <w:sz w:val="22"/>
          <w:szCs w:val="28"/>
          <w:lang w:val="es-MX"/>
        </w:rPr>
        <w:t>La participación en este proyecto es completamente voluntaria. La persona podrá dejar de participar</w:t>
      </w:r>
      <w:r w:rsidR="0093615F" w:rsidRPr="0093615F">
        <w:rPr>
          <w:sz w:val="22"/>
          <w:szCs w:val="28"/>
          <w:lang w:val="es-MX"/>
        </w:rPr>
        <w:t xml:space="preserve"> </w:t>
      </w:r>
      <w:r w:rsidRPr="0093615F">
        <w:rPr>
          <w:sz w:val="22"/>
          <w:szCs w:val="28"/>
          <w:lang w:val="es-MX"/>
        </w:rPr>
        <w:t>en cualquier momento y decidir no responder cualquier pregunta específica.</w:t>
      </w:r>
    </w:p>
    <w:p w14:paraId="24ED18A4" w14:textId="77777777" w:rsidR="0093615F" w:rsidRPr="0093615F" w:rsidRDefault="0093615F" w:rsidP="00FC3A82">
      <w:pPr>
        <w:spacing w:after="0"/>
        <w:rPr>
          <w:sz w:val="22"/>
          <w:szCs w:val="28"/>
          <w:lang w:val="es-MX"/>
        </w:rPr>
      </w:pPr>
    </w:p>
    <w:p w14:paraId="4D5552C2" w14:textId="71094D7F" w:rsidR="00FC3A82" w:rsidRPr="0093615F" w:rsidRDefault="00FC3A82" w:rsidP="00FC3A82">
      <w:pPr>
        <w:spacing w:after="0"/>
        <w:rPr>
          <w:sz w:val="22"/>
          <w:szCs w:val="28"/>
          <w:lang w:val="es-MX"/>
        </w:rPr>
      </w:pPr>
      <w:r w:rsidRPr="0093615F">
        <w:rPr>
          <w:sz w:val="22"/>
          <w:szCs w:val="28"/>
          <w:lang w:val="es-MX"/>
        </w:rPr>
        <w:t>Al firmar este formato, confirmo que he leído y comprendido la información acerca del proyecto y doy</w:t>
      </w:r>
      <w:r w:rsidR="0093615F" w:rsidRPr="0093615F">
        <w:rPr>
          <w:sz w:val="22"/>
          <w:szCs w:val="28"/>
          <w:lang w:val="es-MX"/>
        </w:rPr>
        <w:t xml:space="preserve"> </w:t>
      </w:r>
      <w:r w:rsidRPr="0093615F">
        <w:rPr>
          <w:sz w:val="22"/>
          <w:szCs w:val="28"/>
          <w:lang w:val="es-MX"/>
        </w:rPr>
        <w:t>mi consentimiento.</w:t>
      </w:r>
    </w:p>
    <w:p w14:paraId="46C5C75B" w14:textId="77777777" w:rsidR="0093615F" w:rsidRPr="0093615F" w:rsidRDefault="0093615F" w:rsidP="00FC3A82">
      <w:pPr>
        <w:spacing w:after="0"/>
        <w:rPr>
          <w:sz w:val="22"/>
          <w:szCs w:val="28"/>
          <w:lang w:val="es-MX"/>
        </w:rPr>
      </w:pPr>
    </w:p>
    <w:p w14:paraId="2347D410" w14:textId="2A19AC7E" w:rsidR="00415445" w:rsidRDefault="00415445">
      <w:pPr>
        <w:pStyle w:val="FormNote"/>
        <w:jc w:val="both"/>
        <w:rPr>
          <w:sz w:val="20"/>
          <w:szCs w:val="28"/>
          <w:lang w:val="es-MX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323"/>
        <w:gridCol w:w="5323"/>
      </w:tblGrid>
      <w:tr w:rsidR="0093615F" w:rsidRPr="00450C88" w14:paraId="70F971B7" w14:textId="77777777" w:rsidTr="001D63E9">
        <w:trPr>
          <w:jc w:val="center"/>
        </w:trPr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3481D71B" w14:textId="3AAA639F" w:rsidR="0093615F" w:rsidRPr="0093615F" w:rsidRDefault="0093615F" w:rsidP="0093615F">
            <w:pPr>
              <w:spacing w:after="40"/>
              <w:jc w:val="center"/>
              <w:rPr>
                <w:b/>
                <w:bCs/>
                <w:lang w:val="es-MX"/>
              </w:rPr>
            </w:pPr>
            <w:r w:rsidRPr="0093615F">
              <w:rPr>
                <w:b/>
                <w:bCs/>
                <w:sz w:val="22"/>
                <w:szCs w:val="28"/>
                <w:lang w:val="es-MX"/>
              </w:rPr>
              <w:t>Consentimiento de persona informada mayor de edad</w:t>
            </w:r>
          </w:p>
        </w:tc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742600CB" w14:textId="33761632" w:rsidR="0093615F" w:rsidRPr="0093615F" w:rsidRDefault="0093615F" w:rsidP="0093615F">
            <w:pPr>
              <w:spacing w:after="40"/>
              <w:jc w:val="center"/>
              <w:rPr>
                <w:b/>
                <w:bCs/>
                <w:lang w:val="es-MX"/>
              </w:rPr>
            </w:pPr>
            <w:r w:rsidRPr="0093615F">
              <w:rPr>
                <w:b/>
                <w:bCs/>
                <w:sz w:val="22"/>
                <w:szCs w:val="28"/>
                <w:lang w:val="es-MX"/>
              </w:rPr>
              <w:t>Permiso de la madre, padre, tutor (a ) para el caso de menores de edad</w:t>
            </w:r>
          </w:p>
        </w:tc>
      </w:tr>
      <w:tr w:rsidR="0093615F" w:rsidRPr="00FC3A82" w14:paraId="42A22ED5" w14:textId="77777777" w:rsidTr="001D63E9">
        <w:trPr>
          <w:jc w:val="center"/>
        </w:trPr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2C8C70FE" w14:textId="18E94992" w:rsidR="0093615F" w:rsidRPr="00FC3A82" w:rsidRDefault="0093615F" w:rsidP="001D63E9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 xml:space="preserve">Fecha de revisión: </w:t>
            </w:r>
          </w:p>
        </w:tc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22D78F53" w14:textId="02B71E9C" w:rsidR="0093615F" w:rsidRPr="00FC3A82" w:rsidRDefault="0093615F" w:rsidP="001D63E9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Fecha de revisión:</w:t>
            </w:r>
          </w:p>
        </w:tc>
      </w:tr>
      <w:tr w:rsidR="0093615F" w:rsidRPr="00450C88" w14:paraId="2101A63E" w14:textId="77777777" w:rsidTr="001D63E9">
        <w:trPr>
          <w:jc w:val="center"/>
        </w:trPr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692E876D" w14:textId="77777777" w:rsidR="0093615F" w:rsidRDefault="0093615F" w:rsidP="001D63E9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Nombre de la persona participante en la investigación:</w:t>
            </w:r>
          </w:p>
          <w:p w14:paraId="72718605" w14:textId="77777777" w:rsidR="0093615F" w:rsidRDefault="0093615F" w:rsidP="001D63E9">
            <w:pPr>
              <w:spacing w:after="40"/>
              <w:rPr>
                <w:lang w:val="es-MX"/>
              </w:rPr>
            </w:pPr>
          </w:p>
          <w:p w14:paraId="62EB6663" w14:textId="01A89734" w:rsidR="0093615F" w:rsidRPr="00FC3A82" w:rsidRDefault="0093615F" w:rsidP="001D63E9">
            <w:pPr>
              <w:spacing w:after="40"/>
              <w:rPr>
                <w:lang w:val="es-MX"/>
              </w:rPr>
            </w:pPr>
          </w:p>
        </w:tc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7BC3C8F7" w14:textId="2AF6C51E" w:rsidR="0093615F" w:rsidRPr="00FC3A82" w:rsidRDefault="0093615F" w:rsidP="001D63E9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Nombre de</w:t>
            </w:r>
            <w:r w:rsidRPr="0093615F">
              <w:rPr>
                <w:b/>
                <w:bCs/>
                <w:sz w:val="22"/>
                <w:szCs w:val="28"/>
                <w:lang w:val="es-MX"/>
              </w:rPr>
              <w:t xml:space="preserve"> </w:t>
            </w:r>
            <w:r w:rsidRPr="0093615F">
              <w:rPr>
                <w:lang w:val="es-MX"/>
              </w:rPr>
              <w:t xml:space="preserve">la madre, padre, tutor (a ) </w:t>
            </w:r>
            <w:r>
              <w:rPr>
                <w:lang w:val="es-MX"/>
              </w:rPr>
              <w:t xml:space="preserve"> de la o el menor de edad:</w:t>
            </w:r>
          </w:p>
        </w:tc>
      </w:tr>
      <w:tr w:rsidR="0093615F" w:rsidRPr="00FC3A82" w14:paraId="2723E9C0" w14:textId="77777777" w:rsidTr="001D63E9">
        <w:trPr>
          <w:jc w:val="center"/>
        </w:trPr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5CD8D24D" w14:textId="77777777" w:rsidR="0093615F" w:rsidRDefault="0093615F" w:rsidP="001D63E9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Firma:</w:t>
            </w:r>
          </w:p>
          <w:p w14:paraId="3862BD59" w14:textId="77777777" w:rsidR="0093615F" w:rsidRDefault="0093615F" w:rsidP="001D63E9">
            <w:pPr>
              <w:spacing w:after="40"/>
              <w:rPr>
                <w:lang w:val="es-MX"/>
              </w:rPr>
            </w:pPr>
          </w:p>
          <w:p w14:paraId="57534B66" w14:textId="6CD09DC5" w:rsidR="0093615F" w:rsidRPr="00FC3A82" w:rsidRDefault="0093615F" w:rsidP="001D63E9">
            <w:pPr>
              <w:spacing w:after="40"/>
              <w:rPr>
                <w:lang w:val="es-MX"/>
              </w:rPr>
            </w:pPr>
          </w:p>
        </w:tc>
        <w:tc>
          <w:tcPr>
            <w:tcW w:w="5328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</w:tcPr>
          <w:p w14:paraId="31806EB5" w14:textId="0F74821F" w:rsidR="0093615F" w:rsidRPr="00FC3A82" w:rsidRDefault="0093615F" w:rsidP="001D63E9">
            <w:pPr>
              <w:spacing w:after="40"/>
              <w:rPr>
                <w:lang w:val="es-MX"/>
              </w:rPr>
            </w:pPr>
            <w:r>
              <w:rPr>
                <w:lang w:val="es-MX"/>
              </w:rPr>
              <w:t>Firma:</w:t>
            </w:r>
          </w:p>
        </w:tc>
      </w:tr>
    </w:tbl>
    <w:p w14:paraId="6A076F84" w14:textId="03B08B40" w:rsidR="0093615F" w:rsidRPr="0093615F" w:rsidRDefault="0093615F">
      <w:pPr>
        <w:pStyle w:val="FormNote"/>
        <w:jc w:val="both"/>
        <w:rPr>
          <w:sz w:val="20"/>
          <w:szCs w:val="28"/>
          <w:lang w:val="es-MX"/>
        </w:rPr>
      </w:pPr>
    </w:p>
    <w:sectPr w:rsidR="0093615F" w:rsidRPr="0093615F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96E1E3" w14:textId="77777777" w:rsidR="001460EE" w:rsidRDefault="001460EE">
      <w:pPr>
        <w:spacing w:after="0"/>
      </w:pPr>
      <w:r>
        <w:separator/>
      </w:r>
    </w:p>
  </w:endnote>
  <w:endnote w:type="continuationSeparator" w:id="0">
    <w:p w14:paraId="3636E190" w14:textId="77777777" w:rsidR="001460EE" w:rsidRDefault="001460E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B7A64C" w14:textId="77777777" w:rsidR="00415445" w:rsidRPr="00FC3A82" w:rsidRDefault="001460EE">
    <w:pPr>
      <w:pStyle w:val="Piedepgina"/>
      <w:jc w:val="center"/>
      <w:rPr>
        <w:lang w:val="es-MX"/>
      </w:rPr>
    </w:pPr>
    <w:r w:rsidRPr="00FC3A82">
      <w:rPr>
        <w:color w:val="6B7280"/>
        <w:sz w:val="14"/>
        <w:lang w:val="es-MX"/>
      </w:rPr>
      <w:t>FECI Chihuahua 2026 | Instituto de Innovación y Competitividad | Formato oficial de apoyo para registro y revisión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7D3ABA" w14:textId="77777777" w:rsidR="001460EE" w:rsidRDefault="001460EE">
      <w:pPr>
        <w:spacing w:after="0"/>
      </w:pPr>
      <w:r>
        <w:separator/>
      </w:r>
    </w:p>
  </w:footnote>
  <w:footnote w:type="continuationSeparator" w:id="0">
    <w:p w14:paraId="1406DDE4" w14:textId="77777777" w:rsidR="001460EE" w:rsidRDefault="001460E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185486803">
    <w:abstractNumId w:val="8"/>
  </w:num>
  <w:num w:numId="2" w16cid:durableId="1394815742">
    <w:abstractNumId w:val="6"/>
  </w:num>
  <w:num w:numId="3" w16cid:durableId="1851601756">
    <w:abstractNumId w:val="5"/>
  </w:num>
  <w:num w:numId="4" w16cid:durableId="1311792409">
    <w:abstractNumId w:val="4"/>
  </w:num>
  <w:num w:numId="5" w16cid:durableId="1078211955">
    <w:abstractNumId w:val="7"/>
  </w:num>
  <w:num w:numId="6" w16cid:durableId="658004341">
    <w:abstractNumId w:val="3"/>
  </w:num>
  <w:num w:numId="7" w16cid:durableId="335424156">
    <w:abstractNumId w:val="2"/>
  </w:num>
  <w:num w:numId="8" w16cid:durableId="428503616">
    <w:abstractNumId w:val="1"/>
  </w:num>
  <w:num w:numId="9" w16cid:durableId="10482636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460EE"/>
    <w:rsid w:val="0015074B"/>
    <w:rsid w:val="0029639D"/>
    <w:rsid w:val="00326F90"/>
    <w:rsid w:val="00415445"/>
    <w:rsid w:val="00450C88"/>
    <w:rsid w:val="006C70D6"/>
    <w:rsid w:val="0093615F"/>
    <w:rsid w:val="00AA1D8D"/>
    <w:rsid w:val="00B47730"/>
    <w:rsid w:val="00CB0664"/>
    <w:rsid w:val="00CB7C77"/>
    <w:rsid w:val="00FC3A82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BF59531"/>
  <w14:defaultImageDpi w14:val="300"/>
  <w15:docId w15:val="{641BFA39-1964-4423-943D-1DD56B722E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3A82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372</Words>
  <Characters>2052</Characters>
  <Application>Microsoft Office Word</Application>
  <DocSecurity>0</DocSecurity>
  <Lines>17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2420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3</cp:revision>
  <dcterms:created xsi:type="dcterms:W3CDTF">2026-09-09T21:52:00Z</dcterms:created>
  <dcterms:modified xsi:type="dcterms:W3CDTF">2026-09-09T22:02:00Z</dcterms:modified>
  <cp:category/>
</cp:coreProperties>
</file>